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F91403" w:rsidRPr="00F91403" w:rsidRDefault="00F91403" w:rsidP="00F914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F91403">
        <w:rPr>
          <w:rFonts w:ascii="Times New Roman" w:eastAsiaTheme="minorEastAsia" w:hAnsi="Times New Roman"/>
          <w:b/>
          <w:sz w:val="27"/>
          <w:szCs w:val="27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3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F91403">
        <w:rPr>
          <w:rFonts w:ascii="Times New Roman" w:eastAsiaTheme="minorEastAsia" w:hAnsi="Times New Roman"/>
          <w:b/>
          <w:sz w:val="27"/>
          <w:szCs w:val="27"/>
        </w:rPr>
        <w:t>8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4</w:t>
      </w:r>
    </w:p>
    <w:p w:rsidR="00F91403" w:rsidRDefault="00F91403" w:rsidP="00F914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DC45DA">
        <w:rPr>
          <w:rFonts w:ascii="Times New Roman" w:hAnsi="Times New Roman"/>
          <w:b/>
          <w:bCs/>
          <w:sz w:val="28"/>
          <w:szCs w:val="28"/>
          <w:lang w:val="uk-UA"/>
        </w:rPr>
        <w:t>Птиці</w:t>
      </w:r>
      <w:proofErr w:type="spellEnd"/>
      <w:r w:rsidR="00DC45DA">
        <w:rPr>
          <w:rFonts w:ascii="Times New Roman" w:hAnsi="Times New Roman"/>
          <w:b/>
          <w:bCs/>
          <w:sz w:val="28"/>
          <w:szCs w:val="28"/>
          <w:lang w:val="uk-UA"/>
        </w:rPr>
        <w:t xml:space="preserve"> П.П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DC45DA">
        <w:rPr>
          <w:rFonts w:ascii="Times New Roman" w:hAnsi="Times New Roman"/>
          <w:bCs/>
          <w:sz w:val="28"/>
          <w:szCs w:val="28"/>
          <w:lang w:val="uk-UA"/>
        </w:rPr>
        <w:t>Птиці</w:t>
      </w:r>
      <w:proofErr w:type="spellEnd"/>
      <w:r w:rsidR="00DC45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C45DA">
        <w:rPr>
          <w:rFonts w:ascii="Times New Roman" w:hAnsi="Times New Roman"/>
          <w:bCs/>
          <w:sz w:val="28"/>
          <w:szCs w:val="28"/>
          <w:lang w:val="uk-UA"/>
        </w:rPr>
        <w:t>Павліни</w:t>
      </w:r>
      <w:proofErr w:type="spellEnd"/>
      <w:r w:rsidR="00DC45DA">
        <w:rPr>
          <w:rFonts w:ascii="Times New Roman" w:hAnsi="Times New Roman"/>
          <w:bCs/>
          <w:sz w:val="28"/>
          <w:szCs w:val="28"/>
          <w:lang w:val="uk-UA"/>
        </w:rPr>
        <w:t xml:space="preserve"> Панасівни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r w:rsidR="00DC45DA" w:rsidRPr="00DC45DA">
        <w:rPr>
          <w:rFonts w:ascii="Times New Roman" w:hAnsi="Times New Roman"/>
          <w:bCs/>
          <w:sz w:val="28"/>
          <w:szCs w:val="28"/>
          <w:lang w:val="uk-UA"/>
        </w:rPr>
        <w:t xml:space="preserve">Птиці </w:t>
      </w:r>
      <w:proofErr w:type="spellStart"/>
      <w:r w:rsidR="00DC45DA" w:rsidRPr="00DC45DA">
        <w:rPr>
          <w:rFonts w:ascii="Times New Roman" w:hAnsi="Times New Roman"/>
          <w:bCs/>
          <w:sz w:val="28"/>
          <w:szCs w:val="28"/>
          <w:lang w:val="uk-UA"/>
        </w:rPr>
        <w:t>Павлін</w:t>
      </w:r>
      <w:r w:rsidR="00DC45DA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 w:rsidR="00DC45DA" w:rsidRPr="00DC45DA">
        <w:rPr>
          <w:rFonts w:ascii="Times New Roman" w:hAnsi="Times New Roman"/>
          <w:bCs/>
          <w:sz w:val="28"/>
          <w:szCs w:val="28"/>
          <w:lang w:val="uk-UA"/>
        </w:rPr>
        <w:t xml:space="preserve"> Панасівн</w:t>
      </w:r>
      <w:r w:rsidR="00DC45DA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C45DA">
        <w:rPr>
          <w:rFonts w:ascii="Times New Roman" w:hAnsi="Times New Roman"/>
          <w:bCs/>
          <w:sz w:val="28"/>
          <w:szCs w:val="28"/>
          <w:lang w:val="uk-UA"/>
        </w:rPr>
        <w:t>55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0,2500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</w:t>
      </w:r>
      <w:r w:rsidR="00DC45DA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DC45DA">
        <w:rPr>
          <w:rFonts w:ascii="Times New Roman" w:hAnsi="Times New Roman"/>
          <w:bCs/>
          <w:sz w:val="28"/>
          <w:szCs w:val="28"/>
          <w:lang w:val="uk-UA"/>
        </w:rPr>
        <w:t>Зелена,9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4D362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C45DA">
        <w:rPr>
          <w:rFonts w:ascii="Times New Roman" w:hAnsi="Times New Roman"/>
          <w:bCs/>
          <w:sz w:val="28"/>
          <w:szCs w:val="28"/>
          <w:lang w:val="uk-UA"/>
        </w:rPr>
        <w:t>Довгалівка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r w:rsidR="00DC45DA" w:rsidRPr="00DC45DA">
        <w:rPr>
          <w:rFonts w:ascii="Times New Roman" w:hAnsi="Times New Roman"/>
          <w:bCs/>
          <w:sz w:val="28"/>
          <w:szCs w:val="28"/>
          <w:lang w:val="uk-UA"/>
        </w:rPr>
        <w:t xml:space="preserve">Птиці </w:t>
      </w:r>
      <w:proofErr w:type="spellStart"/>
      <w:r w:rsidR="00DC45DA" w:rsidRPr="00DC45DA">
        <w:rPr>
          <w:rFonts w:ascii="Times New Roman" w:hAnsi="Times New Roman"/>
          <w:bCs/>
          <w:sz w:val="28"/>
          <w:szCs w:val="28"/>
          <w:lang w:val="uk-UA"/>
        </w:rPr>
        <w:t>Павлін</w:t>
      </w:r>
      <w:r w:rsidR="00DC45DA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 w:rsidR="00DC45DA" w:rsidRPr="00DC45DA">
        <w:rPr>
          <w:rFonts w:ascii="Times New Roman" w:hAnsi="Times New Roman"/>
          <w:bCs/>
          <w:sz w:val="28"/>
          <w:szCs w:val="28"/>
          <w:lang w:val="uk-UA"/>
        </w:rPr>
        <w:t xml:space="preserve"> Панасівн</w:t>
      </w:r>
      <w:r w:rsidR="00DC45DA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DC45DA" w:rsidRPr="00DC45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DA238C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56734"/>
    <w:rsid w:val="00297B13"/>
    <w:rsid w:val="00317446"/>
    <w:rsid w:val="0033394D"/>
    <w:rsid w:val="00385534"/>
    <w:rsid w:val="003914DE"/>
    <w:rsid w:val="00402717"/>
    <w:rsid w:val="004D3624"/>
    <w:rsid w:val="005A0493"/>
    <w:rsid w:val="00606D34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36CA8"/>
    <w:rsid w:val="00D87CE5"/>
    <w:rsid w:val="00DA238C"/>
    <w:rsid w:val="00DB10AC"/>
    <w:rsid w:val="00DC45DA"/>
    <w:rsid w:val="00F05318"/>
    <w:rsid w:val="00F91403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3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15042-6AFB-4481-92A9-D6533EBFF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2021-03-16T10:06:00Z</cp:lastPrinted>
  <dcterms:created xsi:type="dcterms:W3CDTF">2021-03-16T10:08:00Z</dcterms:created>
  <dcterms:modified xsi:type="dcterms:W3CDTF">2021-04-10T15:19:00Z</dcterms:modified>
</cp:coreProperties>
</file>